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Dachzimmer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00454561" name="322c70f0-e0ae-11f0-9a29-affe56f769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8624317" name="322c70f0-e0ae-11f0-9a29-affe56f769b3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Stockwerk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68757528" name="842f4c40-e0b5-11f0-9a29-affe56f769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8551740" name="842f4c40-e0b5-11f0-9a29-affe56f769b3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Dachzimmer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35841790" name="55b78ff0-e0ae-11f0-9a29-affe56f769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6262898" name="55b78ff0-e0ae-11f0-9a29-affe56f769b3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 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88748594" name="2c94c010-e0af-11f0-9a29-affe56f769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9870911" name="2c94c010-e0af-11f0-9a29-affe56f769b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Esszimmer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5823261" name="96bd91b0-e0af-11f0-9a29-affe56f769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1445932" name="96bd91b0-e0af-11f0-9a29-affe56f769b3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Stockwerk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58024752" name="c2c072e0-e0b5-11f0-9a29-affe56f769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9377554" name="c2c072e0-e0b5-11f0-9a29-affe56f769b3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Bad/Küche/Gang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5555156" name="21d74810-e0b3-11f0-9a29-affe56f769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5715750" name="21d74810-e0b3-11f0-9a29-affe56f769b3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Eingang/WC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64544124" name="eec82fb0-e0b3-11f0-9a29-affe56f769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5432729" name="eec82fb0-e0b3-11f0-9a29-affe56f769b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35635632" name="0c788f70-e0b7-11f0-9a29-affe56f769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0797305" name="0c788f70-e0b7-11f0-9a29-affe56f769b3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Bad/Küche/Gang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43785736" name="48f32ef0-e0b3-11f0-9a29-affe56f769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1467213" name="48f32ef0-e0b3-11f0-9a29-affe56f769b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46934563" name="0582f910-e0b4-11f0-9a29-affe56f769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2109798" name="0582f910-e0b4-11f0-9a29-affe56f769b3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17474772" name="792326c0-e0b3-11f0-9a29-affe56f769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0958348" name="792326c0-e0b3-11f0-9a29-affe56f769b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43674840" name="23192170-e0b4-11f0-9a29-affe56f769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4384578" name="23192170-e0b4-11f0-9a29-affe56f769b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42253707" name="c7f6f0f0-e0b4-11f0-9a29-affe56f769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7943066" name="c7f6f0f0-e0b4-11f0-9a29-affe56f769b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08819495" name="f9faac70-e0b6-11f0-9a29-affe56f769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9088383" name="f9faac70-e0b6-11f0-9a29-affe56f769b3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Elektrokasten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58909261" name="5bdea400-e0b7-11f0-9a29-affe56f769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7310008" name="5bdea400-e0b7-11f0-9a29-affe56f769b3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Waschküche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Tür und Trog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00986020" name="86479300-e0b7-11f0-9a29-affe56f769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4432339" name="86479300-e0b7-11f0-9a29-affe56f769b3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Tankraum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Tank</w:t>
            </w:r>
          </w:p>
        </w:tc>
        <w:tc>
          <w:p>
            <w:pPr>
              <w:spacing w:before="0" w:after="0" w:line="240" w:lineRule="auto"/>
            </w:pPr>
            <w:r>
              <w:t>Anstrich und Dichtungen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88870536" name="cec37b80-e0b7-11f0-9a29-affe56f769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3343967" name="cec37b80-e0b7-11f0-9a29-affe56f769b3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Stockwerk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Rohrisolation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21412562" name="3d7afd00-e0b8-11f0-9a29-affe56f769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8003590" name="3d7afd00-e0b8-11f0-9a29-affe56f769b3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Kachelofen</w:t>
            </w:r>
          </w:p>
        </w:tc>
        <w:tc>
          <w:p>
            <w:pPr>
              <w:spacing w:before="0" w:after="0" w:line="240" w:lineRule="auto"/>
            </w:pPr>
            <w:r>
              <w:t>LAP/ Schnüre/ Platten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99975679" name="358d0010-e0b9-11f0-9a29-affe56f769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7138841" name="358d0010-e0b9-11f0-9a29-affe56f769b3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EG-DG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08035829" name="e37877e0-e0b9-11f0-9a29-affe56f769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4326621" name="e37877e0-e0b9-11f0-9a29-affe56f769b3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Bauhaldenstrasse 31, 5417 Untersiggenthal, Schweiz</w:t>
          </w:r>
        </w:p>
        <w:p>
          <w:pPr>
            <w:spacing w:before="0" w:after="0"/>
          </w:pPr>
          <w:r>
            <w:t>647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footer.xml" Type="http://schemas.openxmlformats.org/officeDocument/2006/relationships/footer" Id="rId25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